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2437E" w14:textId="12B271C0" w:rsidR="00F91A8A" w:rsidRPr="00F446DD" w:rsidRDefault="00F43776" w:rsidP="00F446DD">
      <w:pPr>
        <w:rPr>
          <w:rFonts w:cstheme="minorHAnsi"/>
          <w:b/>
          <w:bCs/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 xml:space="preserve">Bijlage </w:t>
      </w:r>
      <w:r w:rsidR="008B130B">
        <w:rPr>
          <w:rFonts w:cstheme="minorHAnsi"/>
          <w:b/>
          <w:bCs/>
          <w:sz w:val="32"/>
          <w:szCs w:val="32"/>
        </w:rPr>
        <w:t>3</w:t>
      </w:r>
      <w:r>
        <w:rPr>
          <w:rFonts w:cstheme="minorHAnsi"/>
          <w:b/>
          <w:bCs/>
          <w:sz w:val="32"/>
          <w:szCs w:val="32"/>
        </w:rPr>
        <w:t xml:space="preserve"> - </w:t>
      </w:r>
      <w:r w:rsidR="00F446DD" w:rsidRPr="00F446DD">
        <w:rPr>
          <w:rFonts w:cstheme="minorHAnsi"/>
          <w:b/>
          <w:bCs/>
          <w:sz w:val="32"/>
          <w:szCs w:val="32"/>
        </w:rPr>
        <w:t>Verklaring van geen-Russische betrokkenheid</w:t>
      </w:r>
      <w:r w:rsidR="00976A13">
        <w:rPr>
          <w:rFonts w:cstheme="minorHAnsi"/>
          <w:b/>
          <w:bCs/>
          <w:sz w:val="32"/>
          <w:szCs w:val="32"/>
        </w:rPr>
        <w:t>;</w:t>
      </w:r>
      <w:r w:rsidR="005A393E">
        <w:rPr>
          <w:rFonts w:cstheme="minorHAnsi"/>
          <w:b/>
          <w:bCs/>
          <w:sz w:val="32"/>
          <w:szCs w:val="32"/>
        </w:rPr>
        <w:t xml:space="preserve"> </w:t>
      </w:r>
      <w:r w:rsidR="00976A13">
        <w:rPr>
          <w:rFonts w:cstheme="minorHAnsi"/>
          <w:b/>
          <w:bCs/>
          <w:sz w:val="32"/>
          <w:szCs w:val="32"/>
        </w:rPr>
        <w:t>D</w:t>
      </w:r>
      <w:r w:rsidR="005A393E">
        <w:rPr>
          <w:rFonts w:cstheme="minorHAnsi"/>
          <w:b/>
          <w:bCs/>
          <w:sz w:val="32"/>
          <w:szCs w:val="32"/>
        </w:rPr>
        <w:t xml:space="preserve">oor Inschrijver af te geven bij </w:t>
      </w:r>
      <w:r w:rsidR="00AE5195">
        <w:rPr>
          <w:rFonts w:cstheme="minorHAnsi"/>
          <w:b/>
          <w:bCs/>
          <w:sz w:val="32"/>
          <w:szCs w:val="32"/>
        </w:rPr>
        <w:t xml:space="preserve">de </w:t>
      </w:r>
      <w:r w:rsidR="005A393E">
        <w:rPr>
          <w:rFonts w:cstheme="minorHAnsi"/>
          <w:b/>
          <w:bCs/>
          <w:sz w:val="32"/>
          <w:szCs w:val="32"/>
        </w:rPr>
        <w:t>Europese aanbesteding</w:t>
      </w:r>
      <w:r w:rsidR="00AE5195">
        <w:rPr>
          <w:rFonts w:cstheme="minorHAnsi"/>
          <w:b/>
          <w:bCs/>
          <w:sz w:val="32"/>
          <w:szCs w:val="32"/>
        </w:rPr>
        <w:t xml:space="preserve"> </w:t>
      </w:r>
      <w:r w:rsidR="00593A16">
        <w:rPr>
          <w:rFonts w:cstheme="minorHAnsi"/>
          <w:b/>
          <w:bCs/>
          <w:sz w:val="32"/>
          <w:szCs w:val="32"/>
        </w:rPr>
        <w:t>Wijkwaterplannen</w:t>
      </w:r>
    </w:p>
    <w:p w14:paraId="469437ED" w14:textId="77777777" w:rsidR="00F446DD" w:rsidRPr="00F446DD" w:rsidRDefault="00F446DD" w:rsidP="00F446DD">
      <w:pPr>
        <w:rPr>
          <w:rFonts w:cstheme="minorHAnsi"/>
          <w:sz w:val="24"/>
          <w:szCs w:val="24"/>
        </w:rPr>
      </w:pPr>
    </w:p>
    <w:p w14:paraId="3F326261" w14:textId="77777777" w:rsidR="00F446DD" w:rsidRPr="00553A6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553A6F">
        <w:rPr>
          <w:rFonts w:asciiTheme="minorHAnsi" w:hAnsiTheme="minorHAnsi" w:cstheme="minorHAnsi"/>
          <w:color w:val="343434"/>
          <w:sz w:val="20"/>
          <w:szCs w:val="20"/>
        </w:rPr>
        <w:t>Hierbij verklaar</w:t>
      </w:r>
      <w:r w:rsidR="005A393E" w:rsidRPr="00553A6F">
        <w:rPr>
          <w:rFonts w:asciiTheme="minorHAnsi" w:hAnsiTheme="minorHAnsi" w:cstheme="minorHAnsi"/>
          <w:color w:val="343434"/>
          <w:sz w:val="20"/>
          <w:szCs w:val="20"/>
        </w:rPr>
        <w:t>t ondergetekende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naar eer en geweten dat er geen sprake is van Russische betrokkenheid bij de uitvoering van </w:t>
      </w:r>
      <w:r w:rsidR="00B3112B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onderhavige </w:t>
      </w:r>
      <w:r w:rsidR="0016436D" w:rsidRPr="00553A6F">
        <w:rPr>
          <w:rFonts w:asciiTheme="minorHAnsi" w:hAnsiTheme="minorHAnsi" w:cstheme="minorHAnsi"/>
          <w:color w:val="343434"/>
          <w:sz w:val="20"/>
          <w:szCs w:val="20"/>
        </w:rPr>
        <w:t>Opdracht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AE5195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(die 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de drempels van artikel 5 duodecies van EU Verordening (EU) 833/2014 van 31 juli 2014</w:t>
      </w:r>
      <w:r w:rsidR="00396DD0" w:rsidRPr="00553A6F">
        <w:rPr>
          <w:rFonts w:asciiTheme="minorHAnsi" w:hAnsiTheme="minorHAnsi" w:cstheme="minorHAnsi"/>
          <w:color w:val="343434"/>
          <w:sz w:val="20"/>
          <w:szCs w:val="20"/>
        </w:rPr>
        <w:t>,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betreffende de beperkende maatregelen naar aanleiding van de acties van Rusland die de situatie in Oekraïne destabiliseren, zoals gewijzigd bij Verordening 2022/578 van 8 april 2022</w:t>
      </w:r>
      <w:r w:rsidR="00AE5195" w:rsidRPr="00553A6F">
        <w:rPr>
          <w:rFonts w:asciiTheme="minorHAnsi" w:hAnsiTheme="minorHAnsi" w:cstheme="minorHAnsi"/>
          <w:color w:val="343434"/>
          <w:sz w:val="20"/>
          <w:szCs w:val="20"/>
        </w:rPr>
        <w:t>,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overschrijdt</w:t>
      </w:r>
      <w:r w:rsidR="0016436D" w:rsidRPr="00553A6F">
        <w:rPr>
          <w:rFonts w:asciiTheme="minorHAnsi" w:hAnsiTheme="minorHAnsi" w:cstheme="minorHAnsi"/>
          <w:color w:val="343434"/>
          <w:sz w:val="20"/>
          <w:szCs w:val="20"/>
        </w:rPr>
        <w:t>)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.</w:t>
      </w:r>
    </w:p>
    <w:p w14:paraId="0AF4F091" w14:textId="77777777" w:rsidR="00F446DD" w:rsidRPr="00553A6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71BDAF88" w14:textId="77777777" w:rsidR="00F446DD" w:rsidRPr="00553A6F" w:rsidRDefault="004B58CA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553A6F">
        <w:rPr>
          <w:rFonts w:asciiTheme="minorHAnsi" w:hAnsiTheme="minorHAnsi" w:cstheme="minorHAnsi"/>
          <w:color w:val="343434"/>
          <w:sz w:val="20"/>
          <w:szCs w:val="20"/>
        </w:rPr>
        <w:t>Ondertekende</w:t>
      </w:r>
      <w:r w:rsidR="00F446DD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verklaar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t</w:t>
      </w:r>
      <w:r w:rsidR="00F446DD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in het bijzonder dat:</w:t>
      </w:r>
    </w:p>
    <w:p w14:paraId="1503F1D7" w14:textId="77777777" w:rsidR="00F446DD" w:rsidRPr="00553A6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a) </w:t>
      </w:r>
      <w:r w:rsidR="00C62929" w:rsidRPr="00553A6F">
        <w:rPr>
          <w:rFonts w:asciiTheme="minorHAnsi" w:hAnsiTheme="minorHAnsi" w:cstheme="minorHAnsi"/>
          <w:color w:val="343434"/>
          <w:sz w:val="20"/>
          <w:szCs w:val="20"/>
        </w:rPr>
        <w:t>de organisatie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976A13" w:rsidRPr="00553A6F">
        <w:rPr>
          <w:rFonts w:asciiTheme="minorHAnsi" w:hAnsiTheme="minorHAnsi" w:cstheme="minorHAnsi"/>
          <w:color w:val="343434"/>
          <w:sz w:val="20"/>
          <w:szCs w:val="20"/>
        </w:rPr>
        <w:t>(</w:t>
      </w:r>
      <w:r w:rsidR="00831394" w:rsidRPr="00553A6F">
        <w:rPr>
          <w:rFonts w:asciiTheme="minorHAnsi" w:hAnsiTheme="minorHAnsi" w:cstheme="minorHAnsi"/>
          <w:color w:val="343434"/>
          <w:sz w:val="20"/>
          <w:szCs w:val="20"/>
        </w:rPr>
        <w:t>inclusief</w:t>
      </w:r>
      <w:r w:rsidR="00976A13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de onderdelen van een eventueel betrokken consortium) 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die </w:t>
      </w:r>
      <w:r w:rsidR="004B58CA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door ondergetekende wordt 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vertegenwoordig</w:t>
      </w:r>
      <w:r w:rsidR="004B58CA" w:rsidRPr="00553A6F">
        <w:rPr>
          <w:rFonts w:asciiTheme="minorHAnsi" w:hAnsiTheme="minorHAnsi" w:cstheme="minorHAnsi"/>
          <w:color w:val="343434"/>
          <w:sz w:val="20"/>
          <w:szCs w:val="20"/>
        </w:rPr>
        <w:t>d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70D69" w:rsidRPr="00553A6F">
        <w:rPr>
          <w:rFonts w:asciiTheme="minorHAnsi" w:hAnsiTheme="minorHAnsi" w:cstheme="minorHAnsi"/>
          <w:color w:val="343434"/>
          <w:sz w:val="20"/>
          <w:szCs w:val="20"/>
        </w:rPr>
        <w:t>een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(rechts)perso</w:t>
      </w:r>
      <w:r w:rsidR="00CF7BE8" w:rsidRPr="00553A6F">
        <w:rPr>
          <w:rFonts w:asciiTheme="minorHAnsi" w:hAnsiTheme="minorHAnsi" w:cstheme="minorHAnsi"/>
          <w:color w:val="343434"/>
          <w:sz w:val="20"/>
          <w:szCs w:val="20"/>
        </w:rPr>
        <w:t>o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n</w:t>
      </w:r>
      <w:r w:rsidR="00CF7BE8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(natuurlijke persoon, bedrijf, entiteit of orgaan)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CF7BE8" w:rsidRPr="00553A6F">
        <w:rPr>
          <w:rFonts w:asciiTheme="minorHAnsi" w:hAnsiTheme="minorHAnsi" w:cstheme="minorHAnsi"/>
          <w:color w:val="343434"/>
          <w:sz w:val="20"/>
          <w:szCs w:val="20"/>
        </w:rPr>
        <w:t>is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70D69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die </w:t>
      </w:r>
      <w:r w:rsidR="00770D69"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geen </w:t>
      </w:r>
      <w:r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>Russische nationaliteit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70D69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heeft 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en</w:t>
      </w:r>
      <w:r w:rsidR="00CF7BE8" w:rsidRPr="00553A6F">
        <w:rPr>
          <w:rFonts w:asciiTheme="minorHAnsi" w:hAnsiTheme="minorHAnsi" w:cstheme="minorHAnsi"/>
          <w:color w:val="343434"/>
          <w:sz w:val="20"/>
          <w:szCs w:val="20"/>
        </w:rPr>
        <w:t>/of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70D69"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niet in </w:t>
      </w:r>
      <w:r w:rsidR="00CF7BE8"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Rusland </w:t>
      </w:r>
      <w:r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gevestigd </w:t>
      </w:r>
      <w:r w:rsidR="00CF7BE8"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>is</w:t>
      </w:r>
      <w:r w:rsidR="00420759" w:rsidRPr="00553A6F">
        <w:rPr>
          <w:rFonts w:asciiTheme="minorHAnsi" w:hAnsiTheme="minorHAnsi" w:cstheme="minorHAnsi"/>
          <w:color w:val="343434"/>
          <w:sz w:val="20"/>
          <w:szCs w:val="20"/>
        </w:rPr>
        <w:t>;</w:t>
      </w:r>
    </w:p>
    <w:p w14:paraId="53617B47" w14:textId="77777777" w:rsidR="00F446DD" w:rsidRPr="00553A6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5DC33925" w14:textId="77777777" w:rsidR="00F446DD" w:rsidRPr="00553A6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b) de </w:t>
      </w:r>
      <w:r w:rsidR="00C62929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organisatie </w:t>
      </w:r>
      <w:r w:rsidR="00420759" w:rsidRPr="00553A6F">
        <w:rPr>
          <w:rFonts w:asciiTheme="minorHAnsi" w:hAnsiTheme="minorHAnsi" w:cstheme="minorHAnsi"/>
          <w:color w:val="343434"/>
          <w:sz w:val="20"/>
          <w:szCs w:val="20"/>
        </w:rPr>
        <w:t>(</w:t>
      </w:r>
      <w:r w:rsidR="00831394" w:rsidRPr="00553A6F">
        <w:rPr>
          <w:rFonts w:asciiTheme="minorHAnsi" w:hAnsiTheme="minorHAnsi" w:cstheme="minorHAnsi"/>
          <w:color w:val="343434"/>
          <w:sz w:val="20"/>
          <w:szCs w:val="20"/>
        </w:rPr>
        <w:t>inclusief</w:t>
      </w:r>
      <w:r w:rsidR="00420759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de onderdelen van een eventueel betrokken consortium) 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die </w:t>
      </w:r>
      <w:r w:rsidR="00C62929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door </w:t>
      </w:r>
      <w:r w:rsidR="004B58CA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ondergetekende </w:t>
      </w:r>
      <w:r w:rsidR="00C62929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wordt 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vertegenwoordig</w:t>
      </w:r>
      <w:r w:rsidR="00C62929" w:rsidRPr="00553A6F">
        <w:rPr>
          <w:rFonts w:asciiTheme="minorHAnsi" w:hAnsiTheme="minorHAnsi" w:cstheme="minorHAnsi"/>
          <w:color w:val="343434"/>
          <w:sz w:val="20"/>
          <w:szCs w:val="20"/>
        </w:rPr>
        <w:t>d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3747B2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een </w:t>
      </w:r>
      <w:r w:rsidR="00C62929" w:rsidRPr="00553A6F">
        <w:rPr>
          <w:rFonts w:asciiTheme="minorHAnsi" w:hAnsiTheme="minorHAnsi" w:cstheme="minorHAnsi"/>
          <w:color w:val="343434"/>
          <w:sz w:val="20"/>
          <w:szCs w:val="20"/>
        </w:rPr>
        <w:t>(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recht</w:t>
      </w:r>
      <w:r w:rsidR="00C62929" w:rsidRPr="00553A6F">
        <w:rPr>
          <w:rFonts w:asciiTheme="minorHAnsi" w:hAnsiTheme="minorHAnsi" w:cstheme="minorHAnsi"/>
          <w:color w:val="343434"/>
          <w:sz w:val="20"/>
          <w:szCs w:val="20"/>
        </w:rPr>
        <w:t>s)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perso</w:t>
      </w:r>
      <w:r w:rsidR="003747B2" w:rsidRPr="00553A6F">
        <w:rPr>
          <w:rFonts w:asciiTheme="minorHAnsi" w:hAnsiTheme="minorHAnsi" w:cstheme="minorHAnsi"/>
          <w:color w:val="343434"/>
          <w:sz w:val="20"/>
          <w:szCs w:val="20"/>
        </w:rPr>
        <w:t>o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n</w:t>
      </w:r>
      <w:r w:rsidR="00AB7BF2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CF7BE8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(natuurlijke persoon, bedrijf, entiteit of orgaan) </w:t>
      </w:r>
      <w:r w:rsidR="003747B2" w:rsidRPr="00553A6F">
        <w:rPr>
          <w:rFonts w:asciiTheme="minorHAnsi" w:hAnsiTheme="minorHAnsi" w:cstheme="minorHAnsi"/>
          <w:color w:val="343434"/>
          <w:sz w:val="20"/>
          <w:szCs w:val="20"/>
        </w:rPr>
        <w:t>is</w:t>
      </w:r>
      <w:r w:rsidR="0051511D" w:rsidRPr="00553A6F">
        <w:rPr>
          <w:rFonts w:asciiTheme="minorHAnsi" w:hAnsiTheme="minorHAnsi" w:cstheme="minorHAnsi"/>
          <w:color w:val="343434"/>
          <w:sz w:val="20"/>
          <w:szCs w:val="20"/>
        </w:rPr>
        <w:t>,</w:t>
      </w:r>
      <w:r w:rsidR="00420759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die</w:t>
      </w:r>
      <w:r w:rsidR="0051511D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51511D"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>niet</w:t>
      </w:r>
      <w:r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 voor meer dan 50% eigendom </w:t>
      </w:r>
      <w:r w:rsidR="0040782B"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>is</w:t>
      </w:r>
      <w:r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 van een </w:t>
      </w:r>
      <w:r w:rsidR="00CF7BE8"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>(rechts)persoon</w:t>
      </w:r>
      <w:r w:rsidR="00CF7BE8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zoals onder a) genoemd; </w:t>
      </w:r>
    </w:p>
    <w:p w14:paraId="25741EEE" w14:textId="77777777" w:rsidR="00F446DD" w:rsidRPr="00553A6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72D345CF" w14:textId="77777777" w:rsidR="00F446DD" w:rsidRPr="00553A6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c) </w:t>
      </w:r>
      <w:r w:rsidR="00C62929" w:rsidRPr="00553A6F">
        <w:rPr>
          <w:rFonts w:asciiTheme="minorHAnsi" w:hAnsiTheme="minorHAnsi" w:cstheme="minorHAnsi"/>
          <w:color w:val="343434"/>
          <w:sz w:val="20"/>
          <w:szCs w:val="20"/>
        </w:rPr>
        <w:t>ondergetekende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3747B2" w:rsidRPr="00553A6F">
        <w:rPr>
          <w:rFonts w:asciiTheme="minorHAnsi" w:hAnsiTheme="minorHAnsi" w:cstheme="minorHAnsi"/>
          <w:color w:val="343434"/>
          <w:sz w:val="20"/>
          <w:szCs w:val="20"/>
        </w:rPr>
        <w:t>en/of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de </w:t>
      </w:r>
      <w:r w:rsidR="00C62929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organisatie 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die </w:t>
      </w:r>
      <w:r w:rsidR="007502F2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door </w:t>
      </w:r>
      <w:r w:rsidR="00C62929" w:rsidRPr="00553A6F">
        <w:rPr>
          <w:rFonts w:asciiTheme="minorHAnsi" w:hAnsiTheme="minorHAnsi" w:cstheme="minorHAnsi"/>
          <w:color w:val="343434"/>
          <w:sz w:val="20"/>
          <w:szCs w:val="20"/>
        </w:rPr>
        <w:t>ondergetekende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502F2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wordt 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vertegenwoordig</w:t>
      </w:r>
      <w:r w:rsidR="007502F2" w:rsidRPr="00553A6F">
        <w:rPr>
          <w:rFonts w:asciiTheme="minorHAnsi" w:hAnsiTheme="minorHAnsi" w:cstheme="minorHAnsi"/>
          <w:color w:val="343434"/>
          <w:sz w:val="20"/>
          <w:szCs w:val="20"/>
        </w:rPr>
        <w:t>d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een (rechts)persoon</w:t>
      </w:r>
      <w:r w:rsidR="00AB7BF2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CF7BE8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(natuurlijke persoon, bedrijf, entiteit of orgaan) </w:t>
      </w:r>
      <w:r w:rsidR="00AB7BF2" w:rsidRPr="00553A6F">
        <w:rPr>
          <w:rFonts w:asciiTheme="minorHAnsi" w:hAnsiTheme="minorHAnsi" w:cstheme="minorHAnsi"/>
          <w:color w:val="343434"/>
          <w:sz w:val="20"/>
          <w:szCs w:val="20"/>
        </w:rPr>
        <w:t>is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die </w:t>
      </w:r>
      <w:r w:rsidR="003747B2"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niet </w:t>
      </w:r>
      <w:r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handelt in belang </w:t>
      </w:r>
      <w:r w:rsidR="004D41FC"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>en/</w:t>
      </w:r>
      <w:r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>of op aanwijzing van een partij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, zoals bedoeld onder a) en b);</w:t>
      </w:r>
    </w:p>
    <w:p w14:paraId="2E29FCA1" w14:textId="77777777" w:rsidR="00F446DD" w:rsidRPr="00553A6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1BCD6BA8" w14:textId="77777777" w:rsidR="00F446DD" w:rsidRPr="00553A6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d) er </w:t>
      </w:r>
      <w:r w:rsidR="00722857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door de organisatie die </w:t>
      </w:r>
      <w:r w:rsidR="007502F2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door </w:t>
      </w:r>
      <w:r w:rsidR="00722857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ondergetekende </w:t>
      </w:r>
      <w:r w:rsidR="007502F2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wordt </w:t>
      </w:r>
      <w:r w:rsidR="00722857" w:rsidRPr="00553A6F">
        <w:rPr>
          <w:rFonts w:asciiTheme="minorHAnsi" w:hAnsiTheme="minorHAnsi" w:cstheme="minorHAnsi"/>
          <w:color w:val="343434"/>
          <w:sz w:val="20"/>
          <w:szCs w:val="20"/>
        </w:rPr>
        <w:t>vertegenwoordig</w:t>
      </w:r>
      <w:r w:rsidR="007502F2" w:rsidRPr="00553A6F">
        <w:rPr>
          <w:rFonts w:asciiTheme="minorHAnsi" w:hAnsiTheme="minorHAnsi" w:cstheme="minorHAnsi"/>
          <w:color w:val="343434"/>
          <w:sz w:val="20"/>
          <w:szCs w:val="20"/>
        </w:rPr>
        <w:t>d</w:t>
      </w:r>
      <w:r w:rsidR="00722857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51511D" w:rsidRPr="00553A6F">
        <w:rPr>
          <w:rFonts w:asciiTheme="minorHAnsi" w:hAnsiTheme="minorHAnsi" w:cstheme="minorHAnsi"/>
          <w:color w:val="343434"/>
          <w:sz w:val="20"/>
          <w:szCs w:val="20"/>
        </w:rPr>
        <w:t xml:space="preserve">voor de uitvoering van deze overeenkomst </w:t>
      </w:r>
      <w:r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geen onderaannemers, leveranciers of ondernemingen die een aandeel hebben van meer dan 10% van de contractwaarde </w:t>
      </w:r>
      <w:r w:rsidR="00722857"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worden ingeroepen </w:t>
      </w:r>
      <w:r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waarbij </w:t>
      </w:r>
      <w:r w:rsidR="00420759"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zich </w:t>
      </w:r>
      <w:r w:rsidRPr="00553A6F">
        <w:rPr>
          <w:rFonts w:asciiTheme="minorHAnsi" w:hAnsiTheme="minorHAnsi" w:cstheme="minorHAnsi"/>
          <w:color w:val="343434"/>
          <w:sz w:val="20"/>
          <w:szCs w:val="20"/>
          <w:u w:val="single"/>
        </w:rPr>
        <w:t>een situatie als onder a) t/m c) voordoet</w:t>
      </w:r>
      <w:r w:rsidRPr="00553A6F">
        <w:rPr>
          <w:rFonts w:asciiTheme="minorHAnsi" w:hAnsiTheme="minorHAnsi" w:cstheme="minorHAnsi"/>
          <w:color w:val="343434"/>
          <w:sz w:val="20"/>
          <w:szCs w:val="20"/>
        </w:rPr>
        <w:t>.</w:t>
      </w:r>
    </w:p>
    <w:p w14:paraId="32A7C43B" w14:textId="77777777" w:rsidR="00F446DD" w:rsidRPr="00553A6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691FC7C0" w14:textId="77777777" w:rsidR="00F309FC" w:rsidRPr="00553A6F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  <w:r w:rsidRPr="00553A6F">
        <w:rPr>
          <w:rFonts w:ascii="Calibri" w:hAnsi="Calibri"/>
          <w:szCs w:val="20"/>
        </w:rPr>
        <w:t xml:space="preserve">Aldus naar waarheid ondertekend op  d.d. …………………………… (datum), te </w:t>
      </w:r>
    </w:p>
    <w:p w14:paraId="033EF30F" w14:textId="77777777" w:rsidR="00F309FC" w:rsidRPr="00553A6F" w:rsidRDefault="00F309FC" w:rsidP="00F864B5">
      <w:pPr>
        <w:tabs>
          <w:tab w:val="left" w:pos="0"/>
        </w:tabs>
        <w:rPr>
          <w:rFonts w:ascii="Calibri" w:hAnsi="Calibri"/>
          <w:szCs w:val="20"/>
        </w:rPr>
      </w:pPr>
    </w:p>
    <w:p w14:paraId="20FF45EA" w14:textId="77777777" w:rsidR="00F864B5" w:rsidRPr="00553A6F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  <w:r w:rsidRPr="00553A6F">
        <w:rPr>
          <w:rFonts w:ascii="Calibri" w:hAnsi="Calibri"/>
          <w:szCs w:val="20"/>
        </w:rPr>
        <w:t>……………….…………………………. (plaats),</w:t>
      </w:r>
    </w:p>
    <w:p w14:paraId="7C29F614" w14:textId="77777777" w:rsidR="00F864B5" w:rsidRPr="00553A6F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</w:p>
    <w:p w14:paraId="70D24676" w14:textId="77777777" w:rsidR="00F864B5" w:rsidRPr="00553A6F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</w:p>
    <w:p w14:paraId="4DE61DF8" w14:textId="77777777" w:rsidR="00F309FC" w:rsidRPr="00553A6F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  <w:r w:rsidRPr="00553A6F">
        <w:rPr>
          <w:rFonts w:ascii="Calibri" w:hAnsi="Calibri"/>
          <w:szCs w:val="20"/>
        </w:rPr>
        <w:t>door ………………………………………………………… (naam tekenbevoegde functionaris)</w:t>
      </w:r>
    </w:p>
    <w:p w14:paraId="10188BBD" w14:textId="77777777" w:rsidR="00F309FC" w:rsidRPr="00553A6F" w:rsidRDefault="00F309FC" w:rsidP="00F864B5">
      <w:pPr>
        <w:tabs>
          <w:tab w:val="left" w:pos="0"/>
        </w:tabs>
        <w:rPr>
          <w:rFonts w:ascii="Calibri" w:hAnsi="Calibri"/>
          <w:szCs w:val="20"/>
        </w:rPr>
      </w:pPr>
    </w:p>
    <w:p w14:paraId="18B58091" w14:textId="77777777" w:rsidR="00F309FC" w:rsidRPr="00553A6F" w:rsidRDefault="00F864B5" w:rsidP="00F309FC">
      <w:pPr>
        <w:tabs>
          <w:tab w:val="left" w:pos="0"/>
        </w:tabs>
        <w:rPr>
          <w:rFonts w:ascii="Calibri" w:hAnsi="Calibri"/>
          <w:szCs w:val="20"/>
        </w:rPr>
      </w:pPr>
      <w:r w:rsidRPr="00553A6F">
        <w:rPr>
          <w:rFonts w:ascii="Calibri" w:hAnsi="Calibri"/>
          <w:szCs w:val="20"/>
        </w:rPr>
        <w:t xml:space="preserve">in de functie van …………………………………………………….. </w:t>
      </w:r>
    </w:p>
    <w:p w14:paraId="06120948" w14:textId="77777777" w:rsidR="00F309FC" w:rsidRPr="00553A6F" w:rsidRDefault="00F309FC" w:rsidP="00F309FC">
      <w:pPr>
        <w:tabs>
          <w:tab w:val="left" w:pos="0"/>
        </w:tabs>
        <w:rPr>
          <w:rFonts w:ascii="Calibri" w:hAnsi="Calibri"/>
          <w:szCs w:val="20"/>
        </w:rPr>
      </w:pPr>
    </w:p>
    <w:p w14:paraId="7CFAB105" w14:textId="77777777" w:rsidR="00F864B5" w:rsidRPr="00553A6F" w:rsidRDefault="00F309FC" w:rsidP="00F309FC">
      <w:pPr>
        <w:tabs>
          <w:tab w:val="left" w:pos="0"/>
        </w:tabs>
        <w:rPr>
          <w:rFonts w:ascii="Calibri" w:hAnsi="Calibri"/>
          <w:szCs w:val="20"/>
        </w:rPr>
      </w:pPr>
      <w:r w:rsidRPr="00553A6F">
        <w:rPr>
          <w:rFonts w:ascii="Calibri" w:hAnsi="Calibri"/>
          <w:szCs w:val="20"/>
        </w:rPr>
        <w:t xml:space="preserve">bij </w:t>
      </w:r>
      <w:r w:rsidR="00F864B5" w:rsidRPr="00553A6F">
        <w:rPr>
          <w:rFonts w:ascii="Calibri" w:hAnsi="Calibri"/>
          <w:szCs w:val="20"/>
        </w:rPr>
        <w:t>……………………………………………</w:t>
      </w:r>
      <w:r w:rsidRPr="00553A6F">
        <w:rPr>
          <w:rFonts w:ascii="Calibri" w:hAnsi="Calibri"/>
          <w:szCs w:val="20"/>
        </w:rPr>
        <w:t>(</w:t>
      </w:r>
      <w:r w:rsidR="00F864B5" w:rsidRPr="00553A6F">
        <w:rPr>
          <w:rFonts w:ascii="Calibri" w:hAnsi="Calibri"/>
          <w:szCs w:val="20"/>
        </w:rPr>
        <w:t>organisatie/bedrijf)</w:t>
      </w:r>
      <w:r w:rsidR="00C3093A" w:rsidRPr="00553A6F">
        <w:rPr>
          <w:rFonts w:ascii="Calibri" w:hAnsi="Calibri"/>
          <w:szCs w:val="20"/>
        </w:rPr>
        <w:t>,</w:t>
      </w:r>
      <w:r w:rsidR="00F864B5" w:rsidRPr="00553A6F">
        <w:rPr>
          <w:rFonts w:ascii="Calibri" w:hAnsi="Calibri"/>
          <w:szCs w:val="20"/>
        </w:rPr>
        <w:t xml:space="preserve"> </w:t>
      </w:r>
    </w:p>
    <w:p w14:paraId="386610EA" w14:textId="77777777" w:rsidR="00F864B5" w:rsidRPr="00553A6F" w:rsidRDefault="00F864B5" w:rsidP="00F864B5">
      <w:pPr>
        <w:tabs>
          <w:tab w:val="left" w:pos="284"/>
        </w:tabs>
        <w:rPr>
          <w:rFonts w:ascii="Calibri" w:hAnsi="Calibri"/>
          <w:szCs w:val="20"/>
        </w:rPr>
      </w:pPr>
    </w:p>
    <w:p w14:paraId="3EA3C3D7" w14:textId="77777777" w:rsidR="00F864B5" w:rsidRPr="00553A6F" w:rsidRDefault="00F864B5" w:rsidP="00F864B5">
      <w:pPr>
        <w:tabs>
          <w:tab w:val="left" w:pos="284"/>
        </w:tabs>
        <w:rPr>
          <w:rFonts w:ascii="Calibri" w:hAnsi="Calibri"/>
          <w:szCs w:val="20"/>
        </w:rPr>
      </w:pPr>
    </w:p>
    <w:p w14:paraId="2B9CD8FD" w14:textId="77777777" w:rsidR="00F864B5" w:rsidRPr="00553A6F" w:rsidRDefault="00F864B5" w:rsidP="00F864B5">
      <w:pPr>
        <w:tabs>
          <w:tab w:val="left" w:pos="284"/>
        </w:tabs>
        <w:rPr>
          <w:rFonts w:ascii="Calibri" w:hAnsi="Calibri"/>
          <w:szCs w:val="20"/>
        </w:rPr>
      </w:pPr>
    </w:p>
    <w:p w14:paraId="3B3D1922" w14:textId="77777777" w:rsidR="00F864B5" w:rsidRPr="00553A6F" w:rsidRDefault="00F864B5" w:rsidP="00F864B5">
      <w:pPr>
        <w:tabs>
          <w:tab w:val="left" w:pos="284"/>
        </w:tabs>
        <w:rPr>
          <w:rFonts w:ascii="Calibri" w:hAnsi="Calibri"/>
          <w:szCs w:val="20"/>
        </w:rPr>
      </w:pPr>
    </w:p>
    <w:p w14:paraId="31FA022C" w14:textId="77777777" w:rsidR="00F864B5" w:rsidRPr="00553A6F" w:rsidRDefault="00F864B5" w:rsidP="00C3093A">
      <w:pPr>
        <w:tabs>
          <w:tab w:val="left" w:pos="284"/>
        </w:tabs>
        <w:rPr>
          <w:rFonts w:ascii="Calibri" w:hAnsi="Calibri"/>
          <w:szCs w:val="20"/>
        </w:rPr>
      </w:pPr>
      <w:r w:rsidRPr="00553A6F">
        <w:rPr>
          <w:rFonts w:ascii="Calibri" w:hAnsi="Calibri"/>
          <w:szCs w:val="20"/>
        </w:rPr>
        <w:t>………………………………………………………………….. (handtekening)</w:t>
      </w:r>
    </w:p>
    <w:p w14:paraId="5F321D23" w14:textId="77777777" w:rsidR="00F446DD" w:rsidRPr="00F446DD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</w:rPr>
      </w:pPr>
    </w:p>
    <w:sectPr w:rsidR="00F446DD" w:rsidRPr="00F446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C58AF" w14:textId="77777777" w:rsidR="008B130B" w:rsidRDefault="008B130B" w:rsidP="00F91A8A">
      <w:pPr>
        <w:spacing w:line="240" w:lineRule="auto"/>
      </w:pPr>
      <w:r>
        <w:separator/>
      </w:r>
    </w:p>
  </w:endnote>
  <w:endnote w:type="continuationSeparator" w:id="0">
    <w:p w14:paraId="1F847A39" w14:textId="77777777" w:rsidR="008B130B" w:rsidRDefault="008B130B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D742B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4AC1C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88EE9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4A8AD" w14:textId="77777777" w:rsidR="008B130B" w:rsidRDefault="008B130B" w:rsidP="00F91A8A">
      <w:pPr>
        <w:spacing w:line="240" w:lineRule="auto"/>
      </w:pPr>
      <w:r>
        <w:separator/>
      </w:r>
    </w:p>
  </w:footnote>
  <w:footnote w:type="continuationSeparator" w:id="0">
    <w:p w14:paraId="60E086FA" w14:textId="77777777" w:rsidR="008B130B" w:rsidRDefault="008B130B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09BAD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01F48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81274" w14:textId="77777777" w:rsidR="00F91A8A" w:rsidRDefault="00F91A8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30B"/>
    <w:rsid w:val="000E089A"/>
    <w:rsid w:val="000E27D1"/>
    <w:rsid w:val="000F654A"/>
    <w:rsid w:val="0016436D"/>
    <w:rsid w:val="00183BFF"/>
    <w:rsid w:val="00186254"/>
    <w:rsid w:val="002143A2"/>
    <w:rsid w:val="00237185"/>
    <w:rsid w:val="003747B2"/>
    <w:rsid w:val="00396DD0"/>
    <w:rsid w:val="00404F25"/>
    <w:rsid w:val="0040782B"/>
    <w:rsid w:val="00420759"/>
    <w:rsid w:val="004B58CA"/>
    <w:rsid w:val="004D0177"/>
    <w:rsid w:val="004D41FC"/>
    <w:rsid w:val="0051511D"/>
    <w:rsid w:val="005355A5"/>
    <w:rsid w:val="00553A6F"/>
    <w:rsid w:val="00593A16"/>
    <w:rsid w:val="005A393E"/>
    <w:rsid w:val="0063599E"/>
    <w:rsid w:val="00722449"/>
    <w:rsid w:val="00722857"/>
    <w:rsid w:val="00747D8B"/>
    <w:rsid w:val="007502F2"/>
    <w:rsid w:val="00770D69"/>
    <w:rsid w:val="007D034A"/>
    <w:rsid w:val="00831394"/>
    <w:rsid w:val="00890258"/>
    <w:rsid w:val="008B130B"/>
    <w:rsid w:val="0093471B"/>
    <w:rsid w:val="00967BB0"/>
    <w:rsid w:val="00976A13"/>
    <w:rsid w:val="009E3F13"/>
    <w:rsid w:val="00A9425F"/>
    <w:rsid w:val="00AB7BF2"/>
    <w:rsid w:val="00AE5195"/>
    <w:rsid w:val="00B3112B"/>
    <w:rsid w:val="00BA1B56"/>
    <w:rsid w:val="00C11A89"/>
    <w:rsid w:val="00C3093A"/>
    <w:rsid w:val="00C4694D"/>
    <w:rsid w:val="00C55CD0"/>
    <w:rsid w:val="00C62929"/>
    <w:rsid w:val="00CF7BE8"/>
    <w:rsid w:val="00EE3D0E"/>
    <w:rsid w:val="00F309FC"/>
    <w:rsid w:val="00F43776"/>
    <w:rsid w:val="00F446DD"/>
    <w:rsid w:val="00F864B5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DCF20"/>
  <w15:chartTrackingRefBased/>
  <w15:docId w15:val="{E7E7581B-A5D5-4654-B915-9700FBFF2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86254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paragraph" w:styleId="Normaalweb">
    <w:name w:val="Normal (Web)"/>
    <w:basedOn w:val="Standaard"/>
    <w:uiPriority w:val="99"/>
    <w:unhideWhenUsed/>
    <w:rsid w:val="00F44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3471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3471B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3471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47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471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62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8092ac-094d-4b25-8875-bf4b9d8d8c13">
      <Value>2</Value>
    </TaxCatchAll>
    <lcf76f155ced4ddcb4097134ff3c332f xmlns="f7f8b349-3925-43c0-afb0-a9f218744f17">
      <Terms xmlns="http://schemas.microsoft.com/office/infopath/2007/PartnerControls"/>
    </lcf76f155ced4ddcb4097134ff3c332f>
    <a0df825399604963aac3cebdc647a116 xmlns="f7f8b349-3925-43c0-afb0-a9f218744f17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</TermName>
          <TermId xmlns="http://schemas.microsoft.com/office/infopath/2007/PartnerControls">c13dae60-aece-4cd4-a722-d80de7d0f43c</TermId>
        </TermInfo>
      </Terms>
    </a0df825399604963aac3cebdc647a116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D5A9AE3DF6246BD386C33CB842FE4" ma:contentTypeVersion="19" ma:contentTypeDescription="Een nieuw document maken." ma:contentTypeScope="" ma:versionID="2480cba5bcfa93e42dc7048fcad517e0">
  <xsd:schema xmlns:xsd="http://www.w3.org/2001/XMLSchema" xmlns:xs="http://www.w3.org/2001/XMLSchema" xmlns:p="http://schemas.microsoft.com/office/2006/metadata/properties" xmlns:ns2="968092ac-094d-4b25-8875-bf4b9d8d8c13" xmlns:ns3="a0cf0202-a5c5-484a-8f56-a5c31f00845a" xmlns:ns4="f7f8b349-3925-43c0-afb0-a9f218744f17" targetNamespace="http://schemas.microsoft.com/office/2006/metadata/properties" ma:root="true" ma:fieldsID="4f9f65376833bd44a00002cc3b69ce3f" ns2:_="" ns3:_="" ns4:_="">
    <xsd:import namespace="968092ac-094d-4b25-8875-bf4b9d8d8c13"/>
    <xsd:import namespace="a0cf0202-a5c5-484a-8f56-a5c31f00845a"/>
    <xsd:import namespace="f7f8b349-3925-43c0-afb0-a9f218744f1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3:SharedWithUsers" minOccurs="0"/>
                <xsd:element ref="ns3:SharedWithDetails" minOccurs="0"/>
                <xsd:element ref="ns4:a0df825399604963aac3cebdc647a116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MediaServiceLocation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092ac-094d-4b25-8875-bf4b9d8d8c1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637dd32-25ea-40d5-98fd-2b53c1c00bcd}" ma:internalName="TaxCatchAll" ma:showField="CatchAllData" ma:web="968092ac-094d-4b25-8875-bf4b9d8d8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8b349-3925-43c0-afb0-a9f218744f17" elementFormDefault="qualified">
    <xsd:import namespace="http://schemas.microsoft.com/office/2006/documentManagement/types"/>
    <xsd:import namespace="http://schemas.microsoft.com/office/infopath/2007/PartnerControls"/>
    <xsd:element name="a0df825399604963aac3cebdc647a116" ma:index="12" nillable="true" ma:taxonomy="true" ma:internalName="a0df825399604963aac3cebdc647a116" ma:taxonomyFieldName="Afdeling" ma:displayName="Afdeling" ma:default="2;#JUR|c13dae60-aece-4cd4-a722-d80de7d0f43c" ma:fieldId="{a0df8253-9960-4963-aac3-cebdc647a116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4ED81E-F895-40C1-9953-27684623CB59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968092ac-094d-4b25-8875-bf4b9d8d8c13"/>
    <ds:schemaRef ds:uri="http://purl.org/dc/dcmitype/"/>
    <ds:schemaRef ds:uri="a0cf0202-a5c5-484a-8f56-a5c31f00845a"/>
    <ds:schemaRef ds:uri="http://schemas.openxmlformats.org/package/2006/metadata/core-properties"/>
    <ds:schemaRef ds:uri="http://schemas.microsoft.com/office/infopath/2007/PartnerControls"/>
    <ds:schemaRef ds:uri="f7f8b349-3925-43c0-afb0-a9f218744f17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CEC9907-E3B9-4AA5-AED4-2411D10A12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CDE6D1-8BDD-4BAF-AF05-E894D2FD53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8092ac-094d-4b25-8875-bf4b9d8d8c13"/>
    <ds:schemaRef ds:uri="a0cf0202-a5c5-484a-8f56-a5c31f00845a"/>
    <ds:schemaRef ds:uri="f7f8b349-3925-43c0-afb0-a9f218744f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314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Wijnands, Jac</dc:creator>
  <cp:keywords/>
  <dc:description/>
  <cp:lastModifiedBy>Beek, Jim</cp:lastModifiedBy>
  <cp:revision>5</cp:revision>
  <dcterms:created xsi:type="dcterms:W3CDTF">2024-11-12T12:26:00Z</dcterms:created>
  <dcterms:modified xsi:type="dcterms:W3CDTF">2025-05-22T05:27:00Z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0x010100615D5A9AE3DF6246BD386C33CB842FE4</vt:lpwstr>
  </property>
  <property fmtid="{D5CDD505-2E9C-101B-9397-08002B2CF9AE}" pid="3" name="Afdeling">
    <vt:lpwstr>2;#JUR|c13dae60-aece-4cd4-a722-d80de7d0f43c</vt:lpwstr>
  </property>
  <property fmtid="{D5CDD505-2E9C-101B-9397-08002B2CF9AE}" pid="4" name="MediaServiceImageTags">
    <vt:lpwstr/>
  </property>
</Properties>
</file>